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A301E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UBND PH</w:t>
      </w:r>
      <w:r>
        <w:rPr>
          <w:rFonts w:hint="default" w:ascii="Times New Roman" w:hAnsi="Times New Roman" w:cs="Times New Roman"/>
          <w:lang w:val="vi-VN"/>
        </w:rPr>
        <w:t>ƯỜNG CƯ BAO</w:t>
      </w:r>
    </w:p>
    <w:p w14:paraId="727CB824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TRƯỜNG THCS HÙNG VƯƠNG</w:t>
      </w:r>
    </w:p>
    <w:p w14:paraId="3E679DD6">
      <w:pPr>
        <w:spacing w:line="360" w:lineRule="auto"/>
        <w:rPr>
          <w:rFonts w:hint="default" w:ascii="Times New Roman" w:hAnsi="Times New Roman" w:cs="Times New Roman"/>
          <w:b/>
          <w:bCs/>
        </w:rPr>
      </w:pPr>
    </w:p>
    <w:p w14:paraId="35B12528">
      <w:pPr>
        <w:spacing w:line="360" w:lineRule="auto"/>
        <w:jc w:val="center"/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  <w:b/>
          <w:bCs/>
        </w:rPr>
        <w:t>ĐỀ CƯƠNG ÔN TẬP CUỐI HỌC KÌ II – NĂM HỌC: 202</w:t>
      </w:r>
      <w:r>
        <w:rPr>
          <w:rFonts w:hint="default" w:ascii="Times New Roman" w:hAnsi="Times New Roman" w:cs="Times New Roman"/>
          <w:b/>
          <w:bCs/>
          <w:lang w:val="en-US"/>
        </w:rPr>
        <w:t>5</w:t>
      </w:r>
      <w:r>
        <w:rPr>
          <w:rFonts w:hint="default" w:ascii="Times New Roman" w:hAnsi="Times New Roman" w:cs="Times New Roman"/>
          <w:b/>
          <w:bCs/>
        </w:rPr>
        <w:t>-202</w:t>
      </w:r>
      <w:r>
        <w:rPr>
          <w:rFonts w:hint="default" w:ascii="Times New Roman" w:hAnsi="Times New Roman" w:cs="Times New Roman"/>
          <w:b/>
          <w:bCs/>
          <w:lang w:val="en-US"/>
        </w:rPr>
        <w:t>6</w:t>
      </w:r>
    </w:p>
    <w:p w14:paraId="67EB2E8B">
      <w:pPr>
        <w:spacing w:line="360" w:lineRule="auto"/>
        <w:jc w:val="center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MÔN: TIẾNG ANH LỚP 7</w:t>
      </w:r>
    </w:p>
    <w:p w14:paraId="1AA1158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A. THEORY AND SKILLS</w:t>
      </w:r>
    </w:p>
    <w:p w14:paraId="65F498FB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I. Vocabulary: </w:t>
      </w:r>
    </w:p>
    <w:p w14:paraId="30C38B1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swimsuit,</w:t>
      </w:r>
      <w:r>
        <w:rPr>
          <w:rFonts w:hint="default" w:ascii="Times New Roman" w:hAnsi="Times New Roman" w:cs="Times New Roman"/>
        </w:rPr>
        <w:t xml:space="preserve"> postcard, </w:t>
      </w:r>
      <w:r>
        <w:rPr>
          <w:rFonts w:hint="default" w:ascii="Times New Roman" w:hAnsi="Times New Roman" w:cs="Times New Roman"/>
        </w:rPr>
        <w:t>hydropower, solar panels</w:t>
      </w:r>
      <w:r>
        <w:rPr>
          <w:rFonts w:hint="default" w:ascii="Times New Roman" w:hAnsi="Times New Roman" w:cs="Times New Roman"/>
          <w:lang w:val="en-US"/>
        </w:rPr>
        <w:t xml:space="preserve">, renewable, </w:t>
      </w:r>
      <w:r>
        <w:rPr>
          <w:rFonts w:hint="default" w:ascii="Times New Roman" w:hAnsi="Times New Roman" w:cs="Times New Roman"/>
        </w:rPr>
        <w:t>…..</w:t>
      </w:r>
    </w:p>
    <w:p w14:paraId="58BC1A9E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II. Grammar:</w:t>
      </w:r>
    </w:p>
    <w:p w14:paraId="435605C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Articles</w:t>
      </w:r>
    </w:p>
    <w:p w14:paraId="5627753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Past simple</w:t>
      </w:r>
    </w:p>
    <w:p w14:paraId="42C95A82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3. “and” and “but”</w:t>
      </w:r>
    </w:p>
    <w:p w14:paraId="41A213A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“more… than” and “less…than”</w:t>
      </w:r>
    </w:p>
    <w:p w14:paraId="44AA24D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Pronunciation: Focus on the /ð/ sound.</w:t>
      </w:r>
    </w:p>
    <w:p w14:paraId="01D8D32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III. Listening</w:t>
      </w:r>
      <w:r>
        <w:rPr>
          <w:rFonts w:hint="default" w:ascii="Times New Roman" w:hAnsi="Times New Roman" w:cs="Times New Roman"/>
        </w:rPr>
        <w:t>:</w:t>
      </w:r>
      <w:r>
        <w:rPr>
          <w:rFonts w:hint="default" w:ascii="Times New Roman" w:hAnsi="Times New Roman" w:cs="Times New Roman"/>
        </w:rPr>
        <w:t xml:space="preserve"> Topic of Unit 9,10</w:t>
      </w:r>
    </w:p>
    <w:p w14:paraId="762823DA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</w:rPr>
        <w:t>IV. Reading</w:t>
      </w:r>
      <w:r>
        <w:rPr>
          <w:rFonts w:hint="default" w:ascii="Times New Roman" w:hAnsi="Times New Roman" w:cs="Times New Roman"/>
        </w:rPr>
        <w:t>:</w:t>
      </w:r>
      <w:r>
        <w:rPr>
          <w:rFonts w:hint="default" w:ascii="Times New Roman" w:hAnsi="Times New Roman" w:cs="Times New Roman"/>
        </w:rPr>
        <w:t xml:space="preserve"> Topic of Unit 9,10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</w:p>
    <w:p w14:paraId="552F2EEF">
      <w:pPr>
        <w:spacing w:line="360" w:lineRule="auto"/>
        <w:rPr>
          <w:rFonts w:hint="default" w:ascii="Times New Roman" w:hAnsi="Times New Roman" w:cs="Times New Roman"/>
          <w:lang w:val="fr-FR"/>
        </w:rPr>
      </w:pPr>
      <w:r>
        <w:rPr>
          <w:rFonts w:hint="default" w:ascii="Times New Roman" w:hAnsi="Times New Roman" w:cs="Times New Roman"/>
          <w:b/>
          <w:bCs/>
        </w:rPr>
        <w:t>V. Writing</w:t>
      </w:r>
      <w:r>
        <w:rPr>
          <w:rFonts w:hint="default" w:ascii="Times New Roman" w:hAnsi="Times New Roman" w:cs="Times New Roman"/>
        </w:rPr>
        <w:t>:</w:t>
      </w:r>
      <w:r>
        <w:rPr>
          <w:rFonts w:hint="default" w:ascii="Times New Roman" w:hAnsi="Times New Roman" w:cs="Times New Roman"/>
        </w:rPr>
        <w:t xml:space="preserve"> Topic of Unit 9,10 </w:t>
      </w:r>
    </w:p>
    <w:p w14:paraId="42A157A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lang w:val="fr-FR"/>
        </w:rPr>
        <w:t>B. EXERCISES</w:t>
      </w:r>
      <w:r>
        <w:rPr>
          <w:rFonts w:hint="default" w:ascii="Times New Roman" w:hAnsi="Times New Roman" w:cs="Times New Roman"/>
          <w:lang w:val="fr-FR"/>
        </w:rPr>
        <w:t xml:space="preserve">:  </w:t>
      </w:r>
      <w:r>
        <w:rPr>
          <w:rFonts w:hint="default" w:ascii="Times New Roman" w:hAnsi="Times New Roman" w:cs="Times New Roman"/>
        </w:rPr>
        <w:t>Lưu ý: bài tập trong đề cương chỉ mang tính chất minh họa</w:t>
      </w:r>
    </w:p>
    <w:p w14:paraId="42AC3C45">
      <w:pPr>
        <w:spacing w:line="360" w:lineRule="auto"/>
        <w:rPr>
          <w:rFonts w:hint="default" w:ascii="Times New Roman" w:hAnsi="Times New Roman" w:cs="Times New Roman"/>
          <w:b/>
          <w:bCs/>
          <w:lang w:val="fr-FR"/>
        </w:rPr>
      </w:pPr>
      <w:r>
        <w:rPr>
          <w:rFonts w:hint="default" w:ascii="Times New Roman" w:hAnsi="Times New Roman" w:cs="Times New Roman"/>
          <w:b/>
          <w:bCs/>
          <w:lang w:val="fr-FR"/>
        </w:rPr>
        <w:t xml:space="preserve">I. Language contents </w:t>
      </w:r>
    </w:p>
    <w:p w14:paraId="6490E90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1</w:t>
      </w:r>
      <w:r>
        <w:rPr>
          <w:rFonts w:hint="default" w:ascii="Times New Roman" w:hAnsi="Times New Roman" w:cs="Times New Roman"/>
          <w:lang w:val="fr-FR"/>
        </w:rPr>
        <w:t xml:space="preserve">. </w:t>
      </w:r>
      <w:r>
        <w:rPr>
          <w:rFonts w:hint="default" w:ascii="Times New Roman" w:hAnsi="Times New Roman" w:cs="Times New Roman"/>
        </w:rPr>
        <w:t>Choose the word whose underlined part is pronounced differently.</w:t>
      </w:r>
    </w:p>
    <w:p w14:paraId="638CDB6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 think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weather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brother</w:t>
      </w:r>
    </w:p>
    <w:p w14:paraId="024A6EBE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2</w:t>
      </w:r>
      <w:r>
        <w:rPr>
          <w:rFonts w:hint="default" w:ascii="Times New Roman" w:hAnsi="Times New Roman" w:cs="Times New Roman"/>
        </w:rPr>
        <w:t>. I’m watching a football match with my dad at the ……………. This place is very big; it can hold up to more than 60,000 people.</w:t>
      </w:r>
    </w:p>
    <w:p w14:paraId="7C871742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field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stadium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park</w:t>
      </w:r>
    </w:p>
    <w:p w14:paraId="36846FF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3</w:t>
      </w:r>
      <w:r>
        <w:rPr>
          <w:rFonts w:hint="default" w:ascii="Times New Roman" w:hAnsi="Times New Roman" w:cs="Times New Roman"/>
        </w:rPr>
        <w:t>. Tourists often take ………… of the Grand Canyon and put them on social media sites like Instagram.</w:t>
      </w:r>
    </w:p>
    <w:p w14:paraId="11C7CCEB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souvenirs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photos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experiences</w:t>
      </w:r>
      <w:r>
        <w:rPr>
          <w:rFonts w:hint="default" w:ascii="Times New Roman" w:hAnsi="Times New Roman" w:cs="Times New Roman"/>
        </w:rPr>
        <w:tab/>
      </w:r>
    </w:p>
    <w:p w14:paraId="405B878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4</w:t>
      </w:r>
      <w:r>
        <w:rPr>
          <w:rFonts w:hint="default" w:ascii="Times New Roman" w:hAnsi="Times New Roman" w:cs="Times New Roman"/>
        </w:rPr>
        <w:t>. Solar power seems like a great future source of energy, ………….. it has some disadvantages. For example, it doesn’t work at night.</w:t>
      </w:r>
    </w:p>
    <w:p w14:paraId="126B174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and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but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because</w:t>
      </w:r>
    </w:p>
    <w:p w14:paraId="611CEBBA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4</w:t>
      </w:r>
      <w:r>
        <w:rPr>
          <w:rFonts w:hint="default" w:ascii="Times New Roman" w:hAnsi="Times New Roman" w:cs="Times New Roman"/>
        </w:rPr>
        <w:t>. I saw…………. Empire State Building when I visited………… United State of America last month.</w:t>
      </w:r>
    </w:p>
    <w:p w14:paraId="2D8C346F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A. the/ the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the/ a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C. a/ a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</w:p>
    <w:p w14:paraId="3727A91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5</w:t>
      </w:r>
      <w:r>
        <w:rPr>
          <w:rFonts w:hint="default" w:ascii="Times New Roman" w:hAnsi="Times New Roman" w:cs="Times New Roman"/>
        </w:rPr>
        <w:t>. Hambry gets ………………. energy from oil than Highdale.</w:t>
      </w:r>
    </w:p>
    <w:p w14:paraId="75F3CDD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A. many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less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C. few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</w:p>
    <w:p w14:paraId="5816715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6</w:t>
      </w:r>
      <w:r>
        <w:rPr>
          <w:rFonts w:hint="default" w:ascii="Times New Roman" w:hAnsi="Times New Roman" w:cs="Times New Roman"/>
        </w:rPr>
        <w:t>. Coal plants are expensive to run …………… it also creates pollution.</w:t>
      </w:r>
    </w:p>
    <w:p w14:paraId="7007487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A. but    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and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C. because    </w:t>
      </w:r>
      <w:r>
        <w:rPr>
          <w:rFonts w:hint="default" w:ascii="Times New Roman" w:hAnsi="Times New Roman" w:cs="Times New Roman"/>
        </w:rPr>
        <w:tab/>
      </w:r>
    </w:p>
    <w:p w14:paraId="36B5E6CF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7</w:t>
      </w:r>
      <w:r>
        <w:rPr>
          <w:rFonts w:hint="default" w:ascii="Times New Roman" w:hAnsi="Times New Roman" w:cs="Times New Roman"/>
        </w:rPr>
        <w:t>. I and my father…………………… in Central Park yesterday.</w:t>
      </w:r>
    </w:p>
    <w:p w14:paraId="3F4F054D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A. was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are    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C. were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</w:p>
    <w:p w14:paraId="076863E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8</w:t>
      </w:r>
      <w:r>
        <w:rPr>
          <w:rFonts w:hint="default" w:ascii="Times New Roman" w:hAnsi="Times New Roman" w:cs="Times New Roman"/>
        </w:rPr>
        <w:t>. This town used 50% ………………………. other towns.</w:t>
      </w:r>
    </w:p>
    <w:p w14:paraId="0CA2A4B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more electricity than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more than electricity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C. than more electricity     </w:t>
      </w:r>
    </w:p>
    <w:p w14:paraId="05FD1D1D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9</w:t>
      </w:r>
      <w:r>
        <w:rPr>
          <w:rFonts w:hint="default" w:ascii="Times New Roman" w:hAnsi="Times New Roman" w:cs="Times New Roman"/>
        </w:rPr>
        <w:t>. I bought some …………….… with pictures of the Eiffel Tower to send to my friends.</w:t>
      </w:r>
    </w:p>
    <w:p w14:paraId="7DE78DB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A. postcards  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letters      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C. photos 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</w:p>
    <w:p w14:paraId="61F19FC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/>
        </w:rPr>
        <w:t>0</w:t>
      </w:r>
      <w:r>
        <w:rPr>
          <w:rFonts w:hint="default" w:ascii="Times New Roman" w:hAnsi="Times New Roman" w:cs="Times New Roman"/>
        </w:rPr>
        <w:t>. Hydropower is clean, ………………... it is expensive to build.</w:t>
      </w:r>
    </w:p>
    <w:p w14:paraId="45630FAB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A. and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</w:t>
      </w:r>
      <w:r>
        <w:rPr>
          <w:rFonts w:hint="default" w:ascii="Times New Roman" w:hAnsi="Times New Roman" w:cs="Times New Roman"/>
          <w:lang w:val="en-US"/>
        </w:rPr>
        <w:t xml:space="preserve">         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but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>C</w:t>
      </w:r>
      <w:r>
        <w:rPr>
          <w:rFonts w:hint="default" w:ascii="Times New Roman" w:hAnsi="Times New Roman" w:cs="Times New Roman"/>
        </w:rPr>
        <w:t>. or</w:t>
      </w:r>
      <w:r>
        <w:rPr>
          <w:rFonts w:hint="default" w:ascii="Times New Roman" w:hAnsi="Times New Roman" w:cs="Times New Roman"/>
        </w:rPr>
        <w:tab/>
      </w:r>
    </w:p>
    <w:p w14:paraId="2649643A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/>
        </w:rPr>
        <w:t>II</w:t>
      </w:r>
      <w:r>
        <w:rPr>
          <w:rFonts w:hint="default" w:ascii="Times New Roman" w:hAnsi="Times New Roman" w:cs="Times New Roman"/>
          <w:b/>
          <w:bCs/>
        </w:rPr>
        <w:t>. Do as directed</w:t>
      </w:r>
    </w:p>
    <w:p w14:paraId="54C01EE9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 xml:space="preserve">1. My father loves a coal fire. I hate it. (Combine the sentence using </w:t>
      </w:r>
      <w:r>
        <w:rPr>
          <w:rFonts w:hint="default" w:ascii="Times New Roman" w:hAnsi="Times New Roman" w:cs="Times New Roman"/>
        </w:rPr>
        <w:t>“</w:t>
      </w:r>
      <w:r>
        <w:rPr>
          <w:rFonts w:hint="default" w:ascii="Times New Roman" w:hAnsi="Times New Roman" w:cs="Times New Roman"/>
        </w:rPr>
        <w:t>but”</w:t>
      </w:r>
      <w:r>
        <w:rPr>
          <w:rFonts w:hint="default" w:ascii="Times New Roman" w:hAnsi="Times New Roman" w:cs="Times New Roman"/>
        </w:rPr>
        <w:t xml:space="preserve"> -nối 2 câu sử dụng </w:t>
      </w:r>
      <w:r>
        <w:rPr>
          <w:rFonts w:hint="default" w:ascii="Times New Roman" w:hAnsi="Times New Roman" w:cs="Times New Roman"/>
        </w:rPr>
        <w:t>“but”)</w:t>
      </w:r>
      <w:r>
        <w:rPr>
          <w:rFonts w:hint="default" w:ascii="Times New Roman" w:hAnsi="Times New Roman" w:cs="Times New Roman"/>
        </w:rPr>
        <w:t>→ ………………………………………………………………</w:t>
      </w:r>
      <w:r>
        <w:rPr>
          <w:rFonts w:hint="default" w:ascii="Times New Roman" w:hAnsi="Times New Roman" w:cs="Times New Roman"/>
          <w:lang w:val="en-US"/>
        </w:rPr>
        <w:t>…………….</w:t>
      </w:r>
    </w:p>
    <w:p w14:paraId="745442AF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 xml:space="preserve">2. </w:t>
      </w:r>
      <w:r>
        <w:rPr>
          <w:rFonts w:hint="default" w:ascii="Times New Roman" w:hAnsi="Times New Roman" w:cs="Times New Roman"/>
        </w:rPr>
        <w:t xml:space="preserve">Did you saw the Eiffel Tower? (correct the mistake- </w:t>
      </w:r>
      <w:r>
        <w:rPr>
          <w:rFonts w:hint="default" w:ascii="Times New Roman" w:hAnsi="Times New Roman" w:cs="Times New Roman"/>
        </w:rPr>
        <w:t>sửa lỗi sai</w:t>
      </w:r>
      <w:r>
        <w:rPr>
          <w:rFonts w:hint="default" w:ascii="Times New Roman" w:hAnsi="Times New Roman" w:cs="Times New Roman"/>
        </w:rPr>
        <w:t>)→…………………</w:t>
      </w:r>
      <w:r>
        <w:rPr>
          <w:rFonts w:hint="default" w:ascii="Times New Roman" w:hAnsi="Times New Roman" w:cs="Times New Roman"/>
          <w:lang w:val="en-US"/>
        </w:rPr>
        <w:t>.</w:t>
      </w:r>
    </w:p>
    <w:p w14:paraId="0B24DCCE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3. They was at the beach last week. (correct the mistake- sửa lỗi sai)→……………</w:t>
      </w:r>
      <w:r>
        <w:rPr>
          <w:rFonts w:hint="default" w:ascii="Times New Roman" w:hAnsi="Times New Roman" w:cs="Times New Roman"/>
          <w:lang w:val="en-US"/>
        </w:rPr>
        <w:t>……</w:t>
      </w:r>
    </w:p>
    <w:p w14:paraId="44435BA3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 xml:space="preserve">4. </w:t>
      </w:r>
      <w:r>
        <w:rPr>
          <w:rFonts w:hint="default" w:ascii="Times New Roman" w:hAnsi="Times New Roman" w:cs="Times New Roman"/>
        </w:rPr>
        <w:t xml:space="preserve">Wind power is clean. It is renewable. (combine, using </w:t>
      </w:r>
      <w:r>
        <w:rPr>
          <w:rFonts w:hint="default" w:ascii="Times New Roman" w:hAnsi="Times New Roman" w:cs="Times New Roman"/>
        </w:rPr>
        <w:t xml:space="preserve">“and”- </w:t>
      </w:r>
      <w:r>
        <w:rPr>
          <w:rFonts w:hint="default" w:ascii="Times New Roman" w:hAnsi="Times New Roman" w:cs="Times New Roman"/>
        </w:rPr>
        <w:t xml:space="preserve">nối 2 câu sử dụng </w:t>
      </w:r>
      <w:r>
        <w:rPr>
          <w:rFonts w:hint="default" w:ascii="Times New Roman" w:hAnsi="Times New Roman" w:cs="Times New Roman"/>
        </w:rPr>
        <w:t>“and”</w:t>
      </w:r>
      <w:r>
        <w:rPr>
          <w:rFonts w:hint="default" w:ascii="Times New Roman" w:hAnsi="Times New Roman" w:cs="Times New Roman"/>
        </w:rPr>
        <w:t>).→………………………………………………………………</w:t>
      </w:r>
      <w:r>
        <w:rPr>
          <w:rFonts w:hint="default" w:ascii="Times New Roman" w:hAnsi="Times New Roman" w:cs="Times New Roman"/>
          <w:lang w:val="en-US"/>
        </w:rPr>
        <w:t>………………….</w:t>
      </w:r>
    </w:p>
    <w:p w14:paraId="6588995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5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</w:rPr>
        <w:t>They (see)………………. the Sydney Opera House last night.</w:t>
      </w:r>
      <w:r>
        <w:rPr>
          <w:rFonts w:hint="default" w:ascii="Times New Roman" w:hAnsi="Times New Roman" w:cs="Times New Roman"/>
        </w:rPr>
        <w:t xml:space="preserve"> (Give the correct form of the verb- cho dạng đúng của động từ trong ngoặc)</w:t>
      </w:r>
    </w:p>
    <w:p w14:paraId="027ECF8F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>6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</w:rPr>
        <w:t>My father (sell) ………………. his old car two months ago.</w:t>
      </w:r>
      <w:r>
        <w:rPr>
          <w:rFonts w:hint="default" w:ascii="Times New Roman" w:hAnsi="Times New Roman" w:cs="Times New Roman"/>
        </w:rPr>
        <w:t xml:space="preserve"> (Give the correct form of the verb- cho dạng đúng của động từ trong ngoặc)</w:t>
      </w:r>
    </w:p>
    <w:p w14:paraId="14847A2E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7</w:t>
      </w:r>
      <w:r>
        <w:rPr>
          <w:rFonts w:hint="default" w:ascii="Times New Roman" w:hAnsi="Times New Roman" w:cs="Times New Roman"/>
        </w:rPr>
        <w:t>. Towns use 20% more electricity than villages. (rewrite using “less… than”- viết lại câu sử dụng “ less… than”)</w:t>
      </w:r>
      <w:r>
        <w:rPr>
          <w:rFonts w:hint="default" w:ascii="Times New Roman" w:hAnsi="Times New Roman" w:cs="Times New Roman"/>
          <w:lang w:val="en-US"/>
        </w:rPr>
        <w:t xml:space="preserve"> </w:t>
      </w:r>
      <w:r>
        <w:rPr>
          <w:rFonts w:hint="default" w:ascii="Times New Roman" w:hAnsi="Times New Roman" w:cs="Times New Roman"/>
        </w:rPr>
        <w:t>→ Villages…………………………………………………</w:t>
      </w:r>
    </w:p>
    <w:p w14:paraId="12D080EC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8</w:t>
      </w:r>
      <w:r>
        <w:rPr>
          <w:rFonts w:hint="default" w:ascii="Times New Roman" w:hAnsi="Times New Roman" w:cs="Times New Roman"/>
        </w:rPr>
        <w:t>. time/ had/ last year/ My family/ in/ a/ London. / great/ (Order the words- sắp xếp các từ cho sẵn thành câu đúng)→……………………………………………………………</w:t>
      </w:r>
    </w:p>
    <w:p w14:paraId="6896CA01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II</w:t>
      </w:r>
      <w:r>
        <w:rPr>
          <w:rFonts w:hint="default" w:ascii="Times New Roman" w:hAnsi="Times New Roman" w:cs="Times New Roman"/>
          <w:b/>
          <w:bCs/>
          <w:lang w:val="en-US"/>
        </w:rPr>
        <w:t>I</w:t>
      </w:r>
      <w:r>
        <w:rPr>
          <w:rFonts w:hint="default" w:ascii="Times New Roman" w:hAnsi="Times New Roman" w:cs="Times New Roman"/>
          <w:b/>
          <w:bCs/>
        </w:rPr>
        <w:t>. Reading</w:t>
      </w:r>
    </w:p>
    <w:p w14:paraId="394DB5D1">
      <w:pPr>
        <w:spacing w:line="360" w:lineRule="auto"/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  <w:b/>
          <w:bCs/>
          <w:lang w:val="en-US"/>
        </w:rPr>
        <w:t xml:space="preserve">1. </w:t>
      </w:r>
      <w:r>
        <w:rPr>
          <w:rFonts w:hint="default" w:ascii="Times New Roman" w:hAnsi="Times New Roman" w:cs="Times New Roman"/>
          <w:b/>
          <w:bCs/>
        </w:rPr>
        <w:t>Read the text and answer the questions below</w:t>
      </w:r>
      <w:r>
        <w:rPr>
          <w:rFonts w:hint="default" w:ascii="Times New Roman" w:hAnsi="Times New Roman" w:cs="Times New Roman"/>
          <w:b/>
          <w:bCs/>
          <w:lang w:val="en-US"/>
        </w:rPr>
        <w:t>.</w:t>
      </w:r>
    </w:p>
    <w:p w14:paraId="659AE273">
      <w:pPr>
        <w:spacing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Nam sent a postcard from Canada to his friend Elizabeth. He has been in Canada for almost a year studying science at the University of Toronto. He got a job as a teacher assistant researching climate change and its effects on the ecosystem. Last month, he went to Lake Superior and took water samples to test the pollution levels. He took a ferry across the lake to test the water pollution levels in Lake Superior. The weather was very cold, and the wind rocked the boat from side to side.</w:t>
      </w:r>
    </w:p>
    <w:p w14:paraId="4D8E4286">
      <w:pPr>
        <w:spacing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Nam said that Canada was a beautiful country. He wished Elizabeth could be there to travel with him and take photos.</w:t>
      </w:r>
    </w:p>
    <w:p w14:paraId="7CEFB00C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What did Nam send from Canada?</w:t>
      </w:r>
    </w:p>
    <w:p w14:paraId="7CF1C8D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 When did he go to Lake Superior?</w:t>
      </w:r>
    </w:p>
    <w:p w14:paraId="6145B0C4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3. Did </w:t>
      </w:r>
      <w:r>
        <w:rPr>
          <w:rFonts w:hint="default" w:ascii="Times New Roman" w:hAnsi="Times New Roman" w:cs="Times New Roman"/>
        </w:rPr>
        <w:t>he take a ferry across the lake to test the water pollution levels in Lake Superior?</w:t>
      </w:r>
    </w:p>
    <w:p w14:paraId="47C8F5E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4. </w:t>
      </w:r>
      <w:r>
        <w:rPr>
          <w:rFonts w:hint="default" w:ascii="Times New Roman" w:hAnsi="Times New Roman" w:cs="Times New Roman"/>
        </w:rPr>
        <w:t>Was the weather very hot?</w:t>
      </w:r>
    </w:p>
    <w:p w14:paraId="661D80F8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/>
        </w:rPr>
        <w:t>2</w:t>
      </w:r>
      <w:r>
        <w:rPr>
          <w:rFonts w:hint="default" w:ascii="Times New Roman" w:hAnsi="Times New Roman" w:cs="Times New Roman"/>
          <w:b/>
          <w:bCs/>
        </w:rPr>
        <w:t>. Read the following passage. For each question, circle the correct option A, B, C that best suits each blank.</w:t>
      </w:r>
    </w:p>
    <w:p w14:paraId="15ACABAE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Dear Mayor Glenn, </w:t>
      </w:r>
    </w:p>
    <w:p w14:paraId="4EE2520E">
      <w:pPr>
        <w:spacing w:line="360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This email is about the advantages of new renewable energy sources. As you may know, 80% of the electricity for the town comes from the coal plant, which is the cause of (1)</w:t>
      </w:r>
      <w:r>
        <w:rPr>
          <w:rFonts w:hint="default" w:ascii="Times New Roman" w:hAnsi="Times New Roman" w:cs="Times New Roman"/>
          <w:lang w:val="en-US"/>
        </w:rPr>
        <w:t xml:space="preserve"> ………….</w:t>
      </w:r>
      <w:r>
        <w:rPr>
          <w:rFonts w:hint="default" w:ascii="Times New Roman" w:hAnsi="Times New Roman" w:cs="Times New Roman"/>
        </w:rPr>
        <w:t>in the city. After researching new technologies, I suggest the city develop more renewable sources like (2)</w:t>
      </w:r>
      <w:r>
        <w:rPr>
          <w:rFonts w:hint="default" w:ascii="Times New Roman" w:hAnsi="Times New Roman" w:cs="Times New Roman"/>
          <w:lang w:val="en-US"/>
        </w:rPr>
        <w:t>………….</w:t>
      </w:r>
      <w:r>
        <w:rPr>
          <w:rFonts w:hint="default" w:ascii="Times New Roman" w:hAnsi="Times New Roman" w:cs="Times New Roman"/>
        </w:rPr>
        <w:t>, wind, and nuclear power. Progress in the last couple of years has made renewables better energy sources than non-renewables like coal and gas. For example, solar panels have become less (3)</w:t>
      </w:r>
      <w:r>
        <w:rPr>
          <w:rFonts w:hint="default" w:ascii="Times New Roman" w:hAnsi="Times New Roman" w:cs="Times New Roman"/>
          <w:lang w:val="en-US"/>
        </w:rPr>
        <w:t xml:space="preserve"> ………….</w:t>
      </w:r>
      <w:r>
        <w:rPr>
          <w:rFonts w:hint="default" w:ascii="Times New Roman" w:hAnsi="Times New Roman" w:cs="Times New Roman"/>
        </w:rPr>
        <w:t xml:space="preserve"> than coal, cheap to build, and cleaner for the environment. (4)</w:t>
      </w:r>
      <w:r>
        <w:rPr>
          <w:rFonts w:hint="default" w:ascii="Times New Roman" w:hAnsi="Times New Roman" w:cs="Times New Roman"/>
          <w:lang w:val="en-US"/>
        </w:rPr>
        <w:t xml:space="preserve"> …………..</w:t>
      </w:r>
      <w:r>
        <w:rPr>
          <w:rFonts w:hint="default" w:ascii="Times New Roman" w:hAnsi="Times New Roman" w:cs="Times New Roman"/>
        </w:rPr>
        <w:t xml:space="preserve"> have gotten larger, make less noise, and produce more energy with less wind. Nuclear power can sometimes be (5)</w:t>
      </w:r>
      <w:r>
        <w:rPr>
          <w:rFonts w:hint="default" w:ascii="Times New Roman" w:hAnsi="Times New Roman" w:cs="Times New Roman"/>
          <w:lang w:val="en-US"/>
        </w:rPr>
        <w:t>………………</w:t>
      </w:r>
      <w:r>
        <w:rPr>
          <w:rFonts w:hint="default" w:ascii="Times New Roman" w:hAnsi="Times New Roman" w:cs="Times New Roman"/>
        </w:rPr>
        <w:t>, but it’s cheap to run</w:t>
      </w:r>
      <w:r>
        <w:rPr>
          <w:rFonts w:hint="default" w:ascii="Times New Roman" w:hAnsi="Times New Roman" w:cs="Times New Roman"/>
        </w:rPr>
        <w:tab/>
      </w:r>
    </w:p>
    <w:p w14:paraId="5B4990D1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1. </w:t>
      </w:r>
      <w:r>
        <w:rPr>
          <w:rFonts w:hint="default" w:ascii="Times New Roman" w:hAnsi="Times New Roman" w:cs="Times New Roman"/>
        </w:rPr>
        <w:t xml:space="preserve">A. expense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pollution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C. weather </w:t>
      </w:r>
      <w:r>
        <w:rPr>
          <w:rFonts w:hint="default" w:ascii="Times New Roman" w:hAnsi="Times New Roman" w:cs="Times New Roman"/>
        </w:rPr>
        <w:tab/>
      </w:r>
    </w:p>
    <w:p w14:paraId="15AAA20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2. </w:t>
      </w:r>
      <w:r>
        <w:rPr>
          <w:rFonts w:hint="default" w:ascii="Times New Roman" w:hAnsi="Times New Roman" w:cs="Times New Roman"/>
        </w:rPr>
        <w:t>A. solar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oil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gas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</w:p>
    <w:p w14:paraId="44EA849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3. </w:t>
      </w:r>
      <w:r>
        <w:rPr>
          <w:rFonts w:hint="default" w:ascii="Times New Roman" w:hAnsi="Times New Roman" w:cs="Times New Roman"/>
        </w:rPr>
        <w:t xml:space="preserve">A. </w:t>
      </w:r>
      <w:r>
        <w:rPr>
          <w:rFonts w:hint="default" w:ascii="Times New Roman" w:hAnsi="Times New Roman" w:cs="Times New Roman"/>
          <w:lang w:val="en-US"/>
        </w:rPr>
        <w:t>avantage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B. noise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expensiv</w:t>
      </w:r>
      <w:r>
        <w:rPr>
          <w:rFonts w:hint="default" w:ascii="Times New Roman" w:hAnsi="Times New Roman" w:cs="Times New Roman"/>
        </w:rPr>
        <w:tab/>
      </w:r>
    </w:p>
    <w:p w14:paraId="633F7549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4. </w:t>
      </w:r>
      <w:r>
        <w:rPr>
          <w:rFonts w:hint="default" w:ascii="Times New Roman" w:hAnsi="Times New Roman" w:cs="Times New Roman"/>
        </w:rPr>
        <w:t xml:space="preserve">A. Nuclear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        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B. Solar panels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C. Wind turbines</w:t>
      </w:r>
    </w:p>
    <w:p w14:paraId="1483568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A. safe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</w:rPr>
        <w:t>B. dangerous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 xml:space="preserve">C. </w:t>
      </w:r>
      <w:r>
        <w:rPr>
          <w:rFonts w:hint="default" w:ascii="Times New Roman" w:hAnsi="Times New Roman" w:cs="Times New Roman"/>
          <w:lang w:val="en-US"/>
        </w:rPr>
        <w:t>avantage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</w:rPr>
        <w:tab/>
      </w:r>
    </w:p>
    <w:p w14:paraId="4FB909BB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I</w:t>
      </w:r>
      <w:r>
        <w:rPr>
          <w:rFonts w:hint="default" w:ascii="Times New Roman" w:hAnsi="Times New Roman" w:cs="Times New Roman"/>
          <w:b/>
          <w:bCs/>
          <w:lang w:val="en-US"/>
        </w:rPr>
        <w:t>V</w:t>
      </w:r>
      <w:r>
        <w:rPr>
          <w:rFonts w:hint="default" w:ascii="Times New Roman" w:hAnsi="Times New Roman" w:cs="Times New Roman"/>
          <w:b/>
          <w:bCs/>
        </w:rPr>
        <w:t>. Writing</w:t>
      </w:r>
    </w:p>
    <w:p w14:paraId="703E222A">
      <w:pPr>
        <w:spacing w:line="360" w:lineRule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A. Use the given words or phrases to make complete sentences.</w:t>
      </w:r>
    </w:p>
    <w:p w14:paraId="08B71A23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Hey</w:t>
      </w:r>
      <w:r>
        <w:rPr>
          <w:rFonts w:hint="default" w:ascii="Times New Roman" w:hAnsi="Times New Roman" w:cs="Times New Roman"/>
          <w:lang w:val="en-US"/>
        </w:rPr>
        <w:t xml:space="preserve"> </w:t>
      </w:r>
      <w:r>
        <w:rPr>
          <w:rFonts w:hint="default" w:ascii="Times New Roman" w:hAnsi="Times New Roman" w:cs="Times New Roman"/>
        </w:rPr>
        <w:t>Lan</w:t>
      </w:r>
      <w:r>
        <w:rPr>
          <w:rFonts w:hint="default" w:ascii="Times New Roman" w:hAnsi="Times New Roman" w:cs="Times New Roman"/>
          <w:lang w:val="en-US"/>
        </w:rPr>
        <w:t>,</w:t>
      </w:r>
    </w:p>
    <w:p w14:paraId="7CE588B5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1. </w:t>
      </w:r>
      <w:r>
        <w:rPr>
          <w:rFonts w:hint="default" w:ascii="Times New Roman" w:hAnsi="Times New Roman" w:cs="Times New Roman"/>
        </w:rPr>
        <w:t>I / have / great time / America.</w:t>
      </w:r>
    </w:p>
    <w:p w14:paraId="002D78AB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2. </w:t>
      </w:r>
      <w:r>
        <w:rPr>
          <w:rFonts w:hint="default" w:ascii="Times New Roman" w:hAnsi="Times New Roman" w:cs="Times New Roman"/>
        </w:rPr>
        <w:t>Last week, / I / go / New York / and/ visit/ Statue of Liberty.</w:t>
      </w:r>
    </w:p>
    <w:p w14:paraId="34EA917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3. </w:t>
      </w:r>
      <w:r>
        <w:rPr>
          <w:rFonts w:hint="default" w:ascii="Times New Roman" w:hAnsi="Times New Roman" w:cs="Times New Roman"/>
        </w:rPr>
        <w:t>I / meet / interesting guy / from/ Singapore/ there.</w:t>
      </w:r>
    </w:p>
    <w:p w14:paraId="7CDEF713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/>
        </w:rPr>
        <w:t xml:space="preserve">4. </w:t>
      </w:r>
      <w:r>
        <w:rPr>
          <w:rFonts w:hint="default" w:ascii="Times New Roman" w:hAnsi="Times New Roman" w:cs="Times New Roman"/>
        </w:rPr>
        <w:t>We / eat / French dip sandwich / together.</w:t>
      </w:r>
    </w:p>
    <w:p w14:paraId="10B99B9A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5. I / come / back / Vietnam / next week.</w:t>
      </w:r>
    </w:p>
    <w:p w14:paraId="0D2F5A34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Hi Kate,</w:t>
      </w:r>
    </w:p>
    <w:p w14:paraId="3E73EA1A">
      <w:pPr>
        <w:spacing w:line="36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  <w:lang w:val="en-US"/>
        </w:rPr>
        <w:t>1. I / write /  you /  Ha Long Bay.</w:t>
      </w:r>
    </w:p>
    <w:p w14:paraId="3A9A89EF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  <w:lang w:val="en-US"/>
        </w:rPr>
        <w:t>I / see /  beautiful caves /  take /  photos /there / yesterday</w:t>
      </w:r>
      <w:r>
        <w:rPr>
          <w:rFonts w:hint="default" w:ascii="Times New Roman" w:hAnsi="Times New Roman" w:cs="Times New Roman"/>
        </w:rPr>
        <w:t>.</w:t>
      </w:r>
    </w:p>
    <w:p w14:paraId="6D6A36A2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cs="Times New Roman"/>
        </w:rPr>
        <w:t>. T</w:t>
      </w:r>
      <w:r>
        <w:rPr>
          <w:rFonts w:hint="default" w:ascii="Times New Roman" w:hAnsi="Times New Roman" w:cs="Times New Roman"/>
          <w:lang w:val="en-US"/>
        </w:rPr>
        <w:t>omorrow, I / go /  Ha Noi  / meet /  old friend</w:t>
      </w:r>
      <w:r>
        <w:rPr>
          <w:rFonts w:hint="default" w:ascii="Times New Roman" w:hAnsi="Times New Roman" w:cs="Times New Roman"/>
        </w:rPr>
        <w:t>.</w:t>
      </w:r>
    </w:p>
    <w:p w14:paraId="52C01F0D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Times New Roman" w:cs="Times New Roman"/>
        </w:rPr>
        <w:t xml:space="preserve">. </w:t>
      </w:r>
      <w:r>
        <w:rPr>
          <w:rFonts w:hint="default" w:ascii="Times New Roman" w:hAnsi="Times New Roman" w:cs="Times New Roman"/>
          <w:lang w:val="en-US"/>
        </w:rPr>
        <w:t>I / wish / you /  here</w:t>
      </w:r>
      <w:r>
        <w:rPr>
          <w:rFonts w:hint="default" w:ascii="Times New Roman" w:hAnsi="Times New Roman" w:cs="Times New Roman"/>
        </w:rPr>
        <w:t>.</w:t>
      </w:r>
    </w:p>
    <w:p w14:paraId="653FE5DA">
      <w:pPr>
        <w:spacing w:line="360" w:lineRule="auto"/>
        <w:jc w:val="center"/>
        <w:rPr>
          <w:rFonts w:hint="default" w:ascii="Times New Roman" w:hAnsi="Times New Roman" w:cs="Times New Roman"/>
          <w:b/>
          <w:bCs/>
          <w:lang w:val="en-US"/>
        </w:rPr>
      </w:pPr>
      <w:r>
        <w:rPr>
          <w:rFonts w:hint="default" w:ascii="Times New Roman" w:hAnsi="Times New Roman" w:cs="Times New Roman"/>
          <w:b/>
          <w:bCs/>
          <w:lang w:val="en-US"/>
        </w:rPr>
        <w:t>- The end -</w:t>
      </w:r>
    </w:p>
    <w:p w14:paraId="0A72741A">
      <w:pPr>
        <w:spacing w:line="360" w:lineRule="auto"/>
        <w:rPr>
          <w:rFonts w:hint="default" w:ascii="Times New Roman" w:hAnsi="Times New Roman" w:cs="Times New Roman"/>
        </w:rPr>
      </w:pPr>
    </w:p>
    <w:p w14:paraId="426F3EB2">
      <w:pPr>
        <w:spacing w:line="360" w:lineRule="auto"/>
        <w:rPr>
          <w:rFonts w:hint="default" w:ascii="Times New Roman" w:hAnsi="Times New Roman" w:cs="Times New Roman"/>
        </w:rPr>
      </w:pPr>
    </w:p>
    <w:p w14:paraId="42DBB30E"/>
    <w:sectPr>
      <w:pgSz w:w="11911" w:h="16838"/>
      <w:pgMar w:top="901" w:right="850" w:bottom="862" w:left="1134" w:header="0" w:footer="0" w:gutter="0"/>
      <w:pgNumType w:start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01C55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ED96E1E"/>
    <w:rsid w:val="252801EB"/>
    <w:rsid w:val="2CD34560"/>
    <w:rsid w:val="4A0E1478"/>
    <w:rsid w:val="59001C55"/>
    <w:rsid w:val="5CDD04E9"/>
    <w:rsid w:val="708B0B21"/>
    <w:rsid w:val="77422E17"/>
    <w:rsid w:val="7E6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qFormat="1"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qFormat="1"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2026-04-16T13:20:00Z</dcterms:created>
  <dc:creator>Lan Thái</dc:creator>
  <cp:lastModifiedBy>Lan Thái</cp:lastModifiedBy>
  <dcterms:modified xsi:type="dcterms:W3CDTF">2026-04-16T13:29:51Z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47549743301A48A2B8CA68A96B1F48C9_11</vt:lpwstr>
  </property>
  <property fmtid="{D5CDD505-2E9C-101B-9397-08002B2CF9AE}" pid="4" name="KSOTemplateDocerSaveRecord">
    <vt:lpwstr>eyJoZGlkIjoiN2RlODY0ZTk5ZDJjYTQ4MTZjMjVlOTYzYzRkYTVjMWQiLCJ1c2VySWQiOiIxMzkyMTI1NzAzMDAyIn0=</vt:lpwstr>
  </property>
</Properties>
</file>